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ортопедическая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ортопедическая | Записей: 1 | Кейс: 2 | Вопросов: 12</w:t>
      </w:r>
    </w:p>
    <w:p>
      <w:r>
        <w:br w:type="page"/>
      </w:r>
    </w:p>
    <w:p>
      <w:pPr>
        <w:pStyle w:val="Heading1"/>
      </w:pPr>
      <w:r>
        <w:t>Стоматология ортопедическая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М. 36 лет обратился в клинику ортопедической стоматологии с целью протезирования.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отсутствие зубов на верхней челюсти,</w:t>
      </w:r>
    </w:p>
    <w:p>
      <w:pPr>
        <w:spacing w:after="58"/>
      </w:pPr>
      <w:r>
        <w:rPr>
          <w:b w:val="0"/>
          <w:i w:val="0"/>
        </w:rPr>
        <w:t>* дискомфорт при жевании.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Зубы удалялись по мере их разрушения, ввиду невозможности консервативного лечения. Последнее удаление было 1,5 года назад, по поводу протезирования ранее за помощью не обращался.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Перенесённые и сопутствующие заболевания: ОРВИ, ОРЗ.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Вредные привычки отрицает.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Туберкулёз, гепатит, ВИЧ, сифилис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 +</w:t>
        <w:br/>
        <w:t>Конфигурация лица не изменена, кожные покровы чистые, без видимой патологии. Открывание не ограничено, 5 см. Регионарные лимфатические узлы не увеличены, безболезненны при пальпации, не спаяны с подлежащими тканями. Носовое дыхание свободное. +</w:t>
        <w:br/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</w:tblGrid>
      <w:tr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</w:tr>
      <w:tr>
        <w:tc>
          <w:tcPr>
            <w:tcW w:type="dxa" w:w="639"/>
          </w:tcPr>
          <w:p>
            <w:r>
              <w:rPr>
                <w:b w:val="0"/>
                <w:i w:val="0"/>
              </w:rPr>
              <w:t>1.8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2.6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2.7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2.8</w:t>
            </w:r>
          </w:p>
        </w:tc>
      </w:tr>
      <w:tr>
        <w:tc>
          <w:tcPr>
            <w:tcW w:type="dxa" w:w="639"/>
          </w:tcPr>
          <w:p>
            <w:r>
              <w:rPr>
                <w:b w:val="0"/>
                <w:i w:val="0"/>
              </w:rPr>
              <w:t>4.8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4.7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3.8</w:t>
            </w:r>
          </w:p>
        </w:tc>
      </w:tr>
      <w:tr>
        <w:tc>
          <w:tcPr>
            <w:tcW w:type="dxa" w:w="63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*Осмотр полости рта:* слизистая оболочка бледно-розового цвета, умеренно увлажнена, без видимой патологии. ИГ = 1,2. Прикус – ортогнатический. +</w:t>
        <w:br/>
        <w:t>Имеется атрофия альвеолярного отростка в области 1.3-1.7 зубов, альвеолярный гребень средней ширины с пологим вестибулярным скатом, экзостозы отсутствуют.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Наиболее оптимальным дополнительным методом диагностики, необходимым для планирования лечения в предлагаемой клинической ситуации,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ортопантомография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компьютерная томография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пальпация регионарных лимфатических узлов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томография</w:t>
      </w:r>
    </w:p>
    <w:p>
      <w:pPr>
        <w:ind w:left="504"/>
      </w:pPr>
      <w:r>
        <w:rPr>
          <w:b w:val="0"/>
          <w:i/>
        </w:rPr>
        <w:t>Необходимо проведение трехмерного расчета параметров костной ткани и определение анатомических образований.</w:t>
        <w:br/>
        <w:br/>
        <w:t>Ортопедическая стоматология: национальное руководство /под ред. И.Ю. Лебеденко, С.Д. Арутюнова, А.Н. Ряховского. – ГЭОТАР – Медиа, 2016. – Медиа Гл. 2 Специальная тактика ортопедического лечения, с.111.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Компьютерная томография</w:t>
      </w:r>
    </w:p>
    <w:p>
      <w:pPr>
        <w:spacing w:after="58"/>
      </w:pPr>
      <w:r>
        <w:rPr>
          <w:b w:val="0"/>
          <w:i w:val="0"/>
        </w:rPr>
        <w:t>Имеется вертикальная атрофия альвеолярного отростка в пределах 4 мм в области зубов 1.3, 1.4, 1.5, 1.6, 1.7 у контактных с дефектом поверхностей, правая верхнечелюстная пазуха хорошо пневматизирована, в области альвеолярной бухты имеется незначительное утолщение ее слизистой оболочки. Дно альвеолярной бухты неровное, отмечается наличие неполной перегородки в области зуба 1.6. костные структуры без патологии, ширина альвеолярного гребня в области отсутствующего зуба 1.4 – 5,6 мм, высота – 11,3 мм, зуба 1.5 – 5,3 мм, высота – 10 мм, зуба 1.6 – 7 мм, высота – 4,6 мм, зуба 1.7 – 6,1 мм, высота – 4 мм.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методом обследования, необходимым для постановки диагноза в данном клиническом случае,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осмотр полости рта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индекса гигиены ИГР-У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жевательной эффективности по Агапову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электромиография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осмотр полости рта</w:t>
      </w:r>
    </w:p>
    <w:p>
      <w:pPr>
        <w:ind w:left="504"/>
      </w:pPr>
      <w:r>
        <w:rPr>
          <w:b w:val="0"/>
          <w:i/>
        </w:rPr>
        <w:t>Все методы физикального обследования стоматологического пациента осуществляются непосредственно лечащим врачом. К ним относятся опрос, осмотр пациента, пальпация, перкуссия и зондирование органов, тканей и зубных протезов. Все этапы физикального обследования, главный инструмент которого - органы чувств врача, имеют решающее значение для постановки диагноза и всего дальнейшего лечения, несмотря на наличие многих ультрасовременных аппаратных, в том числе компьютерных диагностических технологий.</w:t>
        <w:br/>
        <w:br/>
        <w:t>Ортопедическая стоматология : национальное руководство / под ред. И.Ю. Лебеденко, С.Д. Арутюнова, А.Н. Ряховского. - М. : ГЭОТАР-Медиа, 2016. - 824 с. : ил.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Осмотр полости рта</w:t>
      </w:r>
    </w:p>
    <w:p>
      <w:pPr>
        <w:spacing w:after="58"/>
      </w:pPr>
      <w:r>
        <w:rPr>
          <w:b w:val="0"/>
          <w:i w:val="0"/>
        </w:rPr>
        <w:t>Слизистая оболочка бледно-розового цвета, умеренно увлажнена, без видимой патологии. Прикус – ортогнатический. +</w:t>
        <w:br/>
        <w:t>Имеется атрофия альвеолярного отростка в области 1.3-1.7 зубов, альвеолярный гребень средней ширины с пологим вестибулярным скатом, экзостозы отсутствуют.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К08.1 Частичное вторичное отсутствие зубов на нижней и верхней челюстях, осложненное хроническим генерализованным пародонтитом средней степени тяжести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К08.1 Потеря зубов вследствие удаления; +</w:t>
        <w:br/>
        <w:t>К08.2 Атрофия альвеолярного края в области отсутствующих зубов 1.4, 1.5, 1.6, 1.7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К05.1 Простой маргинальный гингивит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К00.00 Частичная адентия (гиподентия; олигодентия)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К08.1 Потеря зубов вследствие удаления; +</w:t>
        <w:br/>
        <w:t>К08.2 Атрофия альвеолярного края в области отсутствующих зубов 1.4, 1.5, 1.6, 1.7</w:t>
      </w:r>
    </w:p>
    <w:p>
      <w:pPr>
        <w:ind w:left="504"/>
      </w:pPr>
      <w:r>
        <w:rPr>
          <w:b w:val="0"/>
          <w:i/>
        </w:rPr>
        <w:t>Понятие «потеря зубов вследствие несчастного случая, удаления или локализованного пародонтита» (К08.1 по МКБ-С — Международная классификация стоматологических болезней на основе МКБ-10) и такие термины, как «частичная вторичная адентия» и «частичное отсутствие зубов» (в отличие от адентии — нарушения развития и прорезывания зубов — К 00.0), по сути являются синонимами и применяются как в отношении каждой из челюстей, так и к обеим челюстям. Синонимом терминов «частичное отсутствие зубов» и «частичная вторичная адентия» является также понятие дефекта зубного ряда, означающего отсутствие одного или нескольких зубов.</w:t>
        <w:br/>
        <w:br/>
      </w:r>
      <w:hyperlink r:id="rId11">
        <w:r>
          <w:rPr>
            <w:color w:val="0F766E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ПАРОДОНТИТА), 2014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К08.1 Потеря зубов вследствие удаления; К08.2 Атрофия альвеолярного края в области отсутствующих зубов 1.4, 1.5, 1.6, 1.7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Оптимальным методом восстановления дефекта зубного ряда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установка имплантатов в области 1.4, 1.5, 1.6, 1.7 с последующим протезированием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изготовление частичного съемного протеза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операция открытого синуслифтинга с одномоментной установкой имплантатов в области 1.4, 1.5, 1.6, 1.7 с последующим протезированием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изготовление металлокерамических коронок на 1.3, 1.2, 1.1 с консольными элементами в области 1.4, 1.5, 1.6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операция открытого синуслифтинга с одномоментной установкой имплантатов в области 1.4, 1.5, 1.6, 1.7 с последующим протезированием</w:t>
      </w:r>
    </w:p>
    <w:p>
      <w:pPr>
        <w:ind w:left="504"/>
      </w:pPr>
      <w:r>
        <w:rPr>
          <w:b w:val="0"/>
          <w:i/>
        </w:rPr>
        <w:t>Дентальная имплантация позволяет восстановить жевательную эффективность без иссечения твердых тканей соседних зубов.</w:t>
        <w:br/>
        <w:br/>
      </w:r>
      <w:hyperlink r:id="rId13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Частичное отсутствие зубов (частичная вторичная адентия, потеря зубов вследствие несчастного случая, удаления или локализованного пародонтита, 2018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 классификации Кеннеди дефект верхнего зубного ряда данного пациента относится к +_____+ классу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Большинство существующих классификаций основано на анатомо-топографических особенностях. Наибольшую распространенность получила классификация, предложенная в 1923 году Эдвардом Кеннеди, американским дентальным хирургом. +</w:t>
        <w:br/>
        <w:t>Он предложил разделить все дефекты зубных рядов на четыре класса. К первому классу относятся двусторонние дистально не ограниченные (концевые) дефекты зубного ряда. Второй класс составили односторонние дистально не ограниченные дефекты, третий - включенные или дистально ограниченные дефекты зубного ряда, четвертый - включенные дефекты в переднем отделе. Первые три класса имеют по четыре подкласса в зависимости от числа дополнительных включенных дефектов. У четвертого класса нет подклассов. Если зубной ряд имеет несколько дефектов, относящихся к разным классам, за основу следует взять меньший по порядку класс.</w:t>
        <w:br/>
        <w:br/>
        <w:t>Ортопедическая стоматология : национальное руководство / под ред. И.Ю. Лебеденко, С.Д. Арутюнова, А.Н. Ряховского. - М. : ГЭОТАР-Медиа, 2016. - 824 с. : ил.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Первым этапом в лечении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изготовление временного съемного пластиночного протеза в области отсутствующих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операции синуслифтинг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установка формирователей десневой манжеты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установка дентальных имплантатов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изготовление временного съемного пластиночного протеза в области отсутствующих зубов</w:t>
      </w:r>
    </w:p>
    <w:p>
      <w:pPr>
        <w:ind w:left="504"/>
      </w:pPr>
      <w:r>
        <w:rPr>
          <w:b w:val="0"/>
          <w:i/>
        </w:rPr>
        <w:t>На период остеоинтеграции имплантатов и изготовления постоянных протезов следует использовать временные протезы, предпочтительно несъемные (пластмассовые или адгезионные) с опорой на оставшиеся зубы.</w:t>
        <w:br/>
        <w:br/>
        <w:t>Ортопедическая стоматология : национальное руководство / под ред. И.Ю. Лебеденко, С.Д. Арутюнова, А.Н. Ряховского. - М. : ГЭОТАР-Медиа, 2016. - 824 с. : ил.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Введение имплантатов в кость производится с усилием +_____+ Н∙см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50-60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50-55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60-70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35-40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35-40</w:t>
      </w:r>
    </w:p>
    <w:p>
      <w:pPr>
        <w:ind w:left="504"/>
      </w:pPr>
      <w:r>
        <w:rPr>
          <w:b w:val="0"/>
          <w:i/>
        </w:rPr>
        <w:t>Необходимо обеспечить достаточную первичную фиксацию имплантата в костной ткани. Оптимальное усилие введения имплантата в кость – 35-40 Н∙см, максимальное – 45-50 Н∙см, минимальное – 25-30 Н∙см.</w:t>
        <w:br/>
        <w:br/>
      </w:r>
      <w:hyperlink r:id="rId13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Частичное отсутствие зубов (частичная вторичная адентия, потеря зубов вследствие несчастного случая, удаления или локализованного пародонтита, 2018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Минимальным количеством дентальных имплантатов, при котором показано использование операционного шаблона,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При операции дентальной имплантации всегда необходимо применение операционных шаблонов.</w:t>
        <w:br/>
        <w:br/>
      </w:r>
      <w:hyperlink r:id="rId13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Частичное отсутствие зубов (частичная вторичная адентия, потеря зубов вследствие несчастного случая, удаления или локализованного пародонтита, 2018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Показанием к проведению операции «закрытый синуслифтинг»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необходимость установки одного или двух имплантатов на верхней челюсти при недостаточности высоты (но не более 2-3 мм) высоты альвеолярного отростка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отягощенность соматического статуса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необходимость установки 3-4 имплантатов с одномоментной нагрузкой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перфорация дна верхнечелюстной пазухи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необходимость установки одного или двух имплантатов на верхней челюсти при недостаточности высоты (но не более 2-3 мм) высоты альвеолярного отростка</w:t>
      </w:r>
    </w:p>
    <w:p>
      <w:pPr>
        <w:ind w:left="504"/>
      </w:pPr>
      <w:r>
        <w:rPr>
          <w:b w:val="0"/>
          <w:i/>
        </w:rPr>
        <w:t>Показанием к проведению операции «закрытый синуслифтинг» - компрессионного поднятия дна верхнечелюстной пазухи с помощью остеотомов является необходимость установки 1 или двух имплантатов на верхней челюсти при недостаточности (но не более 2-3 мм) высоты альвеолярного отростка.</w:t>
        <w:br/>
        <w:br/>
        <w:t>СТОМАТОЛОГИЧЕСКАЯ ИМПЛАНТОЛОГИЯ. / Учебное пособие. Иванов С.Ю., Бизяев А.Ф., Ломакин М.В., Панин А.М., Ночевная Н.А., Базикян Э.А., Бычков А.И., Гончаров И.Ю., Балабанников С.А., Гайдук И.В. - М.: ГОУ ВУНМЦ МЗ РФ, 2000 г.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Период остеоинтеграции имплантатов на верхней челюсти составляет +_____+ месяца(ев)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4-6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8-9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4-6</w:t>
      </w:r>
    </w:p>
    <w:p>
      <w:pPr>
        <w:ind w:left="504"/>
      </w:pPr>
      <w:r>
        <w:rPr>
          <w:b w:val="0"/>
          <w:i/>
        </w:rPr>
        <w:t>Для достижения остеоинтеграции необходим срок 3-4 месяца на нижней челюсти и 4-6 месяцев на верхней челюсти».</w:t>
        <w:br/>
        <w:br/>
      </w:r>
      <w:hyperlink r:id="rId13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Частичное отсутствие зубов (частичная вторичная адентия, потеря зубов вследствие несчастного случая, удаления или локализованного пародонтита, 2018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Профилактический осмотр данного пациента у врача-стоматолога рекомендуется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 раз в 6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2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месяц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год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 в 6 месяцев</w:t>
      </w:r>
    </w:p>
    <w:p>
      <w:pPr>
        <w:ind w:left="504"/>
      </w:pPr>
      <w:r>
        <w:rPr>
          <w:b w:val="0"/>
          <w:i/>
        </w:rPr>
        <w:t>Последующий динамический контроль состояния имплантатов и зубных протезов рекомендуется выполнять 1 раз в 6 месяцев.</w:t>
        <w:br/>
        <w:br/>
      </w:r>
      <w:hyperlink r:id="rId21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качестве дополнительного средства для осуществления индивидуальной гигиены полости рта в домашних условиях пациенту целесообразно рекомендовать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ирригатор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зубную щетку с мягкой щетиной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ополаскиватель с содержанием хлоргексидина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зубочистку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ирригатор</w:t>
      </w:r>
    </w:p>
    <w:p>
      <w:pPr>
        <w:ind w:left="504"/>
      </w:pPr>
      <w:r>
        <w:rPr>
          <w:b w:val="0"/>
          <w:i/>
        </w:rPr>
        <w:t>Позволяет очищать межзубные промежутки и недоступные зубной щетке участки в области супраструктуры дентального имплантата.</w:t>
        <w:br/>
        <w:br/>
        <w:t>Ортопедическая стоматология : национальное руководство / под ред. И.Ю. Лебеденко, С.Д. Арутюнова, А.Н. Ряховского. - М. : ГЭОТАР-Медиа, 2016, Гл. 2 Специальная тактика ортопедического лечения, с. 288.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35823/?anchor=paragraph_g506t7#paragraph_g506t7" TargetMode="External"/><Relationship Id="rId10" Type="http://schemas.openxmlformats.org/officeDocument/2006/relationships/hyperlink" Target="https://library.mededtech.ru/rest/documents/ISBN9785970435823/?anchor=paragraph_1lf43b#paragraph_1lf43b" TargetMode="External"/><Relationship Id="rId11" Type="http://schemas.openxmlformats.org/officeDocument/2006/relationships/hyperlink" Target="https://library.mededtech.ru/rest/documents/7_part_absent/" TargetMode="External"/><Relationship Id="rId12" Type="http://schemas.openxmlformats.org/officeDocument/2006/relationships/hyperlink" Target="https://library.mededtech.ru/rest/documents/7_part_absent/index.html#paragraph_mdcrp" TargetMode="External"/><Relationship Id="rId13" Type="http://schemas.openxmlformats.org/officeDocument/2006/relationships/hyperlink" Target="https://library.mededtech.ru/rest/documents/7_part_absent/index.html" TargetMode="External"/><Relationship Id="rId14" Type="http://schemas.openxmlformats.org/officeDocument/2006/relationships/hyperlink" Target="https://library.mededtech.ru/rest/documents/7_part_absent/index.html#paragraph_k42f5" TargetMode="External"/><Relationship Id="rId15" Type="http://schemas.openxmlformats.org/officeDocument/2006/relationships/hyperlink" Target="https://library.mededtech.ru/rest/documents/ISBN9785970435823/?anchor=paragraph_hiqb4c#paragraph_hiqb4c" TargetMode="External"/><Relationship Id="rId16" Type="http://schemas.openxmlformats.org/officeDocument/2006/relationships/hyperlink" Target="https://library.mededtech.ru/rest/documents/ISBN9785970435823/?anchor=paragraph_gpj37e#paragraph_gpj37e" TargetMode="External"/><Relationship Id="rId17" Type="http://schemas.openxmlformats.org/officeDocument/2006/relationships/hyperlink" Target="https://library.mededtech.ru/rest/documents/7_part_absent/index.html#paragraph_25qio" TargetMode="External"/><Relationship Id="rId18" Type="http://schemas.openxmlformats.org/officeDocument/2006/relationships/hyperlink" Target="https://library.mededtech.ru/rest/documents/7_part_absent/index.html#paragraph_tmhoq" TargetMode="External"/><Relationship Id="rId19" Type="http://schemas.openxmlformats.org/officeDocument/2006/relationships/hyperlink" Target="https://library.mededtech.ru/rest/documents/implant/?anchor=paragraph_v6tgm8#paragraph_v6tgm8" TargetMode="External"/><Relationship Id="rId20" Type="http://schemas.openxmlformats.org/officeDocument/2006/relationships/hyperlink" Target="https://library.mededtech.ru/rest/documents/7_part_absent/index.html#paragraph_sg8p5" TargetMode="External"/><Relationship Id="rId21" Type="http://schemas.openxmlformats.org/officeDocument/2006/relationships/hyperlink" Target="https://library.mededtech.ru/rest/documents/4_karies_8aug2018/index.html" TargetMode="External"/><Relationship Id="rId22" Type="http://schemas.openxmlformats.org/officeDocument/2006/relationships/hyperlink" Target="https://library.mededtech.ru/rest/documents/4_karies_8aug2018/index.html#paragraph_7s03s" TargetMode="External"/><Relationship Id="rId23" Type="http://schemas.openxmlformats.org/officeDocument/2006/relationships/hyperlink" Target="https://library.mededtech.ru/rest/documents/ISBN9785970435823/?anchor=paragraph_i0511o#paragraph_i0511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